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P="00583EA0" w:rsidRDefault="00F16E1D" w14:paraId="482ACCC1" w14:textId="3ADB76C9">
      <w:pPr>
        <w:pStyle w:val="Bijlageondertitel"/>
        <w:numPr>
          <w:ilvl w:val="0"/>
          <w:numId w:val="0"/>
        </w:numPr>
      </w:pPr>
      <w:bookmarkStart w:name="_Toc494107698" w:id="0"/>
      <w:bookmarkStart w:name="_Toc490149778" w:id="1"/>
      <w:bookmarkStart w:name="_Toc457922946" w:id="2"/>
      <w:bookmarkStart w:name="_Toc457922920" w:id="3"/>
      <w:bookmarkStart w:name="_Toc457495527" w:id="4"/>
      <w:bookmarkStart w:name="_Toc457480017" w:id="5"/>
      <w:bookmarkStart w:name="_Toc456857221" w:id="6"/>
      <w:bookmarkStart w:name="_Toc440039606" w:id="7"/>
      <w:bookmarkStart w:name="_Toc428742903" w:id="8"/>
      <w:bookmarkStart w:name="_Toc417311097" w:id="9"/>
      <w:bookmarkStart w:name="_Toc417245487" w:id="10"/>
      <w:r w:rsidR="00F16E1D">
        <w:rPr/>
        <w:t xml:space="preserve">Bijlage </w:t>
      </w:r>
      <w:r w:rsidR="102EAB38">
        <w:rPr/>
        <w:t>2</w:t>
      </w:r>
      <w:r w:rsidR="00F16E1D">
        <w:rPr/>
        <w:t xml:space="preserve"> </w:t>
      </w:r>
      <w:r w:rsidR="00F16E1D">
        <w:rPr/>
        <w:t xml:space="preserve">– </w:t>
      </w:r>
      <w:r w:rsidR="00583EA0">
        <w:rPr/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583EA0" w:rsidP="00583EA0" w:rsidRDefault="00583EA0" w14:paraId="482ACCC2" w14:textId="77777777">
      <w:r>
        <w:t>De grijze teksten met toelichting in de gele velden dienen te worden vervangen door invullingen van de gegadigde.</w:t>
      </w:r>
    </w:p>
    <w:p w:rsidR="00583EA0" w:rsidP="00583EA0" w:rsidRDefault="00583EA0" w14:paraId="482ACCC3" w14:textId="77777777"/>
    <w:tbl>
      <w:tblPr>
        <w:tblW w:w="0" w:type="auto"/>
        <w:tblInd w:w="-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4B578B5F" w14:paraId="482ACCC6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C4" w14:textId="77777777"/>
        </w:tc>
        <w:tc>
          <w:tcPr>
            <w:tcW w:w="8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C5" w14:textId="77777777">
            <w:r>
              <w:t>Inschrijver</w:t>
            </w:r>
          </w:p>
        </w:tc>
      </w:tr>
      <w:tr w:rsidR="00583EA0" w:rsidTr="4B578B5F" w14:paraId="482ACCCA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C7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C8" w14:textId="77777777">
            <w:r>
              <w:t>Naam: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CC9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:rsidTr="4B578B5F" w14:paraId="482ACCCE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CB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CC" w14:textId="77777777">
            <w:r>
              <w:t>Adres / Postcode vestigingsplaats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CCD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:rsidTr="4B578B5F" w14:paraId="482ACCD1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CF" w14:textId="77777777"/>
        </w:tc>
        <w:tc>
          <w:tcPr>
            <w:tcW w:w="8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D0" w14:textId="77777777">
            <w:r>
              <w:t xml:space="preserve">Referentieproject </w:t>
            </w:r>
          </w:p>
        </w:tc>
      </w:tr>
      <w:tr w:rsidR="00583EA0" w:rsidTr="4B578B5F" w14:paraId="482ACCD5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D2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D3" w14:textId="77777777">
            <w:r>
              <w:t>Nummer referentieproject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Pr="004135FB" w:rsidR="00583EA0" w:rsidP="1B26BF19" w:rsidRDefault="004135FB" w14:paraId="482ACCD4" w14:textId="6B207FF3">
            <w:pPr>
              <w:rPr>
                <w:b w:val="1"/>
                <w:bCs w:val="1"/>
                <w:highlight w:val="lightGray"/>
              </w:rPr>
            </w:pPr>
            <w:r w:rsidRPr="1B26BF19" w:rsidR="004135FB">
              <w:rPr>
                <w:b w:val="1"/>
                <w:bCs w:val="1"/>
              </w:rPr>
              <w:t>AI 202</w:t>
            </w:r>
            <w:r w:rsidRPr="1B26BF19" w:rsidR="0A0E6C3E">
              <w:rPr>
                <w:b w:val="1"/>
                <w:bCs w:val="1"/>
              </w:rPr>
              <w:t>5-0072</w:t>
            </w:r>
          </w:p>
        </w:tc>
      </w:tr>
      <w:tr w:rsidR="00583EA0" w:rsidTr="4B578B5F" w14:paraId="482ACCD9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D6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D7" w14:textId="77777777">
            <w:r>
              <w:t>Referentieproject (naam)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Pr="004135FB" w:rsidR="00583EA0" w:rsidP="4B578B5F" w:rsidRDefault="004135FB" w14:paraId="482ACCD8" w14:textId="526FEE04">
            <w:pPr>
              <w:rPr>
                <w:b w:val="1"/>
                <w:bCs w:val="1"/>
              </w:rPr>
            </w:pPr>
            <w:r w:rsidRPr="4B578B5F" w:rsidR="10081F3E">
              <w:rPr>
                <w:b w:val="1"/>
                <w:bCs w:val="1"/>
              </w:rPr>
              <w:t xml:space="preserve">Vernieuwbouw </w:t>
            </w:r>
            <w:r w:rsidRPr="4B578B5F" w:rsidR="10081F3E">
              <w:rPr>
                <w:b w:val="1"/>
                <w:bCs w:val="1"/>
              </w:rPr>
              <w:t>Jaap  Eden</w:t>
            </w:r>
            <w:r w:rsidRPr="4B578B5F" w:rsidR="10081F3E">
              <w:rPr>
                <w:b w:val="1"/>
                <w:bCs w:val="1"/>
              </w:rPr>
              <w:t xml:space="preserve"> IJshal</w:t>
            </w:r>
          </w:p>
        </w:tc>
      </w:tr>
      <w:tr w:rsidR="00583EA0" w:rsidTr="4B578B5F" w14:paraId="482ACCE3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DA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DB" w14:textId="77777777">
            <w:r>
              <w:t>Referentie heeft betrekking op:</w:t>
            </w:r>
          </w:p>
          <w:p w:rsidR="00583EA0" w:rsidRDefault="00583EA0" w14:paraId="482ACCDC" w14:textId="77777777">
            <w:r>
              <w:t xml:space="preserve"> </w:t>
            </w:r>
          </w:p>
          <w:p w:rsidR="00583EA0" w:rsidRDefault="00583EA0" w14:paraId="482ACCDD" w14:textId="77777777"/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CDE" w14:textId="77777777">
            <w:r>
              <w:rPr>
                <w:rFonts w:ascii="Wingdings" w:hAnsi="Wingdings" w:eastAsia="Wingdings" w:cs="Wingdings"/>
              </w:rPr>
              <w:t>o</w:t>
            </w:r>
            <w:r>
              <w:t xml:space="preserve">  Kerncompetentie A</w:t>
            </w:r>
          </w:p>
          <w:p w:rsidR="00583EA0" w:rsidRDefault="00583EA0" w14:paraId="482ACCE1" w14:textId="773DAD26">
            <w:r w:rsidRPr="58674683" w:rsidR="00583EA0">
              <w:rPr>
                <w:rFonts w:ascii="Wingdings" w:hAnsi="Wingdings" w:eastAsia="Wingdings" w:cs="Wingdings"/>
              </w:rPr>
              <w:t>o</w:t>
            </w:r>
            <w:r w:rsidR="00583EA0">
              <w:rPr/>
              <w:t xml:space="preserve">  </w:t>
            </w:r>
            <w:r w:rsidR="452D7EDE">
              <w:rPr/>
              <w:t>Kerncompetentie</w:t>
            </w:r>
            <w:r w:rsidR="452D7EDE">
              <w:rPr/>
              <w:t xml:space="preserve"> B</w:t>
            </w:r>
          </w:p>
          <w:p w:rsidR="452D7EDE" w:rsidRDefault="452D7EDE" w14:paraId="513F0E11" w14:textId="7D99ABD0">
            <w:r w:rsidRPr="1B26BF19" w:rsidR="452D7EDE">
              <w:rPr>
                <w:rFonts w:ascii="Wingdings" w:hAnsi="Wingdings" w:eastAsia="Wingdings" w:cs="Wingdings"/>
              </w:rPr>
              <w:t>o</w:t>
            </w:r>
            <w:r w:rsidR="452D7EDE">
              <w:rPr/>
              <w:t xml:space="preserve">  Kerncompetentie C</w:t>
            </w:r>
          </w:p>
          <w:p w:rsidR="00583EA0" w:rsidRDefault="00583EA0" w14:paraId="482ACCE2" w14:textId="7823EDC5">
            <w:bookmarkStart w:name="_GoBack" w:id="11"/>
            <w:bookmarkEnd w:id="11"/>
          </w:p>
        </w:tc>
      </w:tr>
      <w:tr w:rsidR="00583EA0" w:rsidTr="4B578B5F" w14:paraId="482ACCE6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E4" w14:textId="77777777"/>
        </w:tc>
        <w:tc>
          <w:tcPr>
            <w:tcW w:w="8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E5" w14:textId="77777777">
            <w:r>
              <w:t>Naam en adres opdrachtgever:</w:t>
            </w:r>
          </w:p>
        </w:tc>
      </w:tr>
      <w:tr w:rsidR="00583EA0" w:rsidTr="4B578B5F" w14:paraId="482ACCEA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E7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E8" w14:textId="77777777">
            <w:r>
              <w:t>Aanbesteder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CE9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4B578B5F" w14:paraId="482ACCEE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EB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EC" w14:textId="77777777">
            <w:r>
              <w:t>Contactpersoon bij de opdrachtgever: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CED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4B578B5F" w14:paraId="482ACCF4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EF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F0" w14:textId="77777777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583EA0" w:rsidRDefault="00583EA0" w14:paraId="482ACCF1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 w14:paraId="482ACCF2" w14:textId="77777777">
            <w:pPr>
              <w:rPr>
                <w:highlight w:val="lightGray"/>
              </w:rPr>
            </w:pPr>
          </w:p>
          <w:p w:rsidR="00583EA0" w:rsidRDefault="00583EA0" w14:paraId="482ACCF3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4B578B5F" w14:paraId="482ACCF7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F5" w14:textId="77777777"/>
        </w:tc>
        <w:tc>
          <w:tcPr>
            <w:tcW w:w="8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F6" w14:textId="77777777">
            <w:r>
              <w:t>Nadere informatie referentieproject</w:t>
            </w:r>
          </w:p>
        </w:tc>
      </w:tr>
      <w:tr w:rsidR="00583EA0" w:rsidTr="4B578B5F" w14:paraId="482ACCFD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F8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F9" w14:textId="77777777">
            <w:r>
              <w:t>Locatie van het referentiewerk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583EA0" w:rsidRDefault="00583EA0" w14:paraId="482ACCFA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:rsidR="00583EA0" w:rsidRDefault="00583EA0" w14:paraId="482ACCFB" w14:textId="77777777">
            <w:pPr>
              <w:rPr>
                <w:highlight w:val="lightGray"/>
              </w:rPr>
            </w:pPr>
          </w:p>
          <w:p w:rsidR="00583EA0" w:rsidRDefault="00583EA0" w14:paraId="482ACCFC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:rsidTr="4B578B5F" w14:paraId="482ACD01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CFE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CFF" w14:textId="77777777">
            <w:r>
              <w:t>Datum van de opdrachtverlening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00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4B578B5F" w14:paraId="482ACD05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02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03" w14:textId="77777777">
            <w:r>
              <w:t>Aannemingssom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04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:rsidTr="4B578B5F" w14:paraId="482ACD09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06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07" w14:textId="77777777">
            <w:r>
              <w:t>Gefactureerd bedrag (excl. BTW)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08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:rsidTr="4B578B5F" w14:paraId="482ACD0D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0A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0B" w14:textId="77777777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0C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4B578B5F" w14:paraId="482ACD12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0E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0F" w14:textId="77777777">
            <w:r>
              <w:t>Datum van oplevering</w:t>
            </w:r>
          </w:p>
          <w:p w:rsidR="00583EA0" w:rsidRDefault="00583EA0" w14:paraId="482ACD10" w14:textId="77777777"/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11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4B578B5F" w14:paraId="482ACD17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="00583EA0" w:rsidRDefault="00583EA0" w14:paraId="482ACD13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="00583EA0" w:rsidRDefault="00583EA0" w14:paraId="482ACD14" w14:textId="77777777">
            <w:r>
              <w:t>Contractvorm:</w:t>
            </w:r>
          </w:p>
          <w:p w:rsidR="00583EA0" w:rsidRDefault="00583EA0" w14:paraId="482ACD15" w14:textId="77777777"/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16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:rsidTr="4B578B5F" w14:paraId="482ACD1B" w14:textId="77777777">
        <w:trPr>
          <w:cantSplit/>
        </w:trPr>
        <w:tc>
          <w:tcPr>
            <w:tcW w:w="393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="00583EA0" w:rsidRDefault="00583EA0" w14:paraId="482ACD18" w14:textId="77777777"/>
        </w:tc>
        <w:tc>
          <w:tcPr>
            <w:tcW w:w="3598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19" w14:textId="77777777">
            <w:r>
              <w:t>Uitgevoerd in samenwerkingsverband:</w:t>
            </w:r>
          </w:p>
        </w:tc>
        <w:tc>
          <w:tcPr>
            <w:tcW w:w="4712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1A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4B578B5F" w14:paraId="482ACD1F" w14:textId="77777777">
        <w:trPr>
          <w:cantSplit/>
        </w:trPr>
        <w:tc>
          <w:tcPr>
            <w:tcW w:w="39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="00583EA0" w:rsidRDefault="00583EA0" w14:paraId="482ACD1C" w14:textId="77777777"/>
        </w:tc>
        <w:tc>
          <w:tcPr>
            <w:tcW w:w="359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1D" w14:textId="77777777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1E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:rsidTr="4B578B5F" w14:paraId="482ACD23" w14:textId="77777777">
        <w:trPr>
          <w:cantSplit/>
          <w:trHeight w:val="2371"/>
        </w:trPr>
        <w:tc>
          <w:tcPr>
            <w:tcW w:w="393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</w:tcPr>
          <w:p w:rsidR="00583EA0" w:rsidRDefault="00583EA0" w14:paraId="482ACD20" w14:textId="77777777"/>
        </w:tc>
        <w:tc>
          <w:tcPr>
            <w:tcW w:w="3598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21" w14:textId="77777777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color="auto" w:sz="4" w:space="0"/>
              <w:left w:val="single" w:color="auto" w:sz="4" w:space="0"/>
              <w:bottom w:val="dotted" w:color="auto" w:sz="4" w:space="0"/>
              <w:right w:val="single" w:color="auto" w:sz="4" w:space="0"/>
            </w:tcBorders>
            <w:shd w:val="clear" w:color="auto" w:fill="FFFF99"/>
            <w:tcMar/>
            <w:hideMark/>
          </w:tcPr>
          <w:p w:rsidR="00583EA0" w:rsidRDefault="00583EA0" w14:paraId="482ACD22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4B578B5F" w14:paraId="482ACD2B" w14:textId="77777777">
        <w:trPr>
          <w:cantSplit/>
          <w:trHeight w:val="2371"/>
        </w:trPr>
        <w:tc>
          <w:tcPr>
            <w:tcW w:w="393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583EA0" w:rsidRDefault="00583EA0" w14:paraId="482ACD24" w14:textId="77777777"/>
        </w:tc>
        <w:tc>
          <w:tcPr>
            <w:tcW w:w="3598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="00583EA0" w:rsidRDefault="00583EA0" w14:paraId="482ACD25" w14:textId="77777777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99"/>
            <w:tcMar/>
          </w:tcPr>
          <w:p w:rsidR="00583EA0" w:rsidRDefault="00583EA0" w14:paraId="482ACD26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 w14:paraId="482ACD27" w14:textId="77777777">
            <w:pPr>
              <w:rPr>
                <w:highlight w:val="lightGray"/>
              </w:rPr>
            </w:pPr>
          </w:p>
          <w:p w:rsidR="00583EA0" w:rsidRDefault="00583EA0" w14:paraId="482ACD28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:rsidR="00583EA0" w:rsidRDefault="00583EA0" w14:paraId="482ACD29" w14:textId="77777777">
            <w:pPr>
              <w:rPr>
                <w:highlight w:val="lightGray"/>
              </w:rPr>
            </w:pPr>
          </w:p>
          <w:p w:rsidR="00583EA0" w:rsidRDefault="00583EA0" w14:paraId="482ACD2A" w14:textId="77777777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P="00583EA0" w:rsidRDefault="00583EA0" w14:paraId="482ACD2C" w14:textId="77777777">
      <w:pPr>
        <w:pStyle w:val="colofontitel"/>
      </w:pPr>
    </w:p>
    <w:p w:rsidR="000B46D8" w:rsidRDefault="000B46D8" w14:paraId="482ACD2D" w14:textId="77777777"/>
    <w:sectPr w:rsidR="000B46D8" w:rsidSect="00177A29">
      <w:pgSz w:w="11906" w:h="16838" w:orient="portrait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hint="default" w:ascii="Wingdings" w:hAnsi="Wingdings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B46D8"/>
    <w:rsid w:val="00177A29"/>
    <w:rsid w:val="002B5524"/>
    <w:rsid w:val="003B3222"/>
    <w:rsid w:val="004135FB"/>
    <w:rsid w:val="00424DED"/>
    <w:rsid w:val="00482A4F"/>
    <w:rsid w:val="00527398"/>
    <w:rsid w:val="00583EA0"/>
    <w:rsid w:val="005D7713"/>
    <w:rsid w:val="00632123"/>
    <w:rsid w:val="0071708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  <w:rsid w:val="0A0E6C3E"/>
    <w:rsid w:val="10081F3E"/>
    <w:rsid w:val="102EAB38"/>
    <w:rsid w:val="1B26BF19"/>
    <w:rsid w:val="452D7EDE"/>
    <w:rsid w:val="4B578B5F"/>
    <w:rsid w:val="5867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ACCC1"/>
  <w15:docId w15:val="{24B22661-E5E6-42AA-98FE-741C6071928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orbel" w:hAnsi="Corbel" w:eastAsia="Times New Roman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Accentbinnentekst" w:customStyle="1">
    <w:name w:val="Accent binnen tekst"/>
    <w:basedOn w:val="Standaard"/>
    <w:qFormat/>
    <w:rsid w:val="00FE2507"/>
    <w:rPr>
      <w:i/>
    </w:rPr>
  </w:style>
  <w:style w:type="paragraph" w:styleId="TussenkopjeInleidingpersbericht" w:customStyle="1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styleId="Tussenkopjemetcijfer" w:customStyle="1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styleId="Tussenkopjeuitnodiging" w:customStyle="1">
    <w:name w:val="Tussenkopje uitnodiging"/>
    <w:basedOn w:val="Standaard"/>
    <w:qFormat/>
    <w:rsid w:val="00FE2507"/>
    <w:rPr>
      <w:b/>
      <w:sz w:val="26"/>
    </w:rPr>
  </w:style>
  <w:style w:type="paragraph" w:styleId="Bijschriftkopjerapport" w:customStyle="1">
    <w:name w:val="Bijschrift kopje rapport"/>
    <w:basedOn w:val="Standaard"/>
    <w:qFormat/>
    <w:rsid w:val="00FE2507"/>
    <w:rPr>
      <w:b/>
      <w:sz w:val="18"/>
    </w:rPr>
  </w:style>
  <w:style w:type="paragraph" w:styleId="Bijschriftrapport" w:customStyle="1">
    <w:name w:val="Bijschrift rapport"/>
    <w:basedOn w:val="Standaard"/>
    <w:qFormat/>
    <w:rsid w:val="00FE2507"/>
    <w:rPr>
      <w:sz w:val="18"/>
    </w:rPr>
  </w:style>
  <w:style w:type="paragraph" w:styleId="Figuurkoprapport" w:customStyle="1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styleId="Voetnootrapport" w:customStyle="1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styleId="Alineakopjerapport" w:customStyle="1">
    <w:name w:val="Alineakopje rapport"/>
    <w:basedOn w:val="Standaard"/>
    <w:qFormat/>
    <w:rsid w:val="00FE2507"/>
    <w:pPr>
      <w:spacing w:before="280"/>
    </w:pPr>
    <w:rPr>
      <w:i/>
    </w:rPr>
  </w:style>
  <w:style w:type="paragraph" w:styleId="TussenkopjerapportOndertiteltitelpagina" w:customStyle="1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styleId="Opsommingbullet" w:customStyle="1">
    <w:name w:val="Opsomming bullet"/>
    <w:basedOn w:val="Standaard"/>
    <w:qFormat/>
    <w:rsid w:val="002B5524"/>
    <w:pPr>
      <w:numPr>
        <w:numId w:val="26"/>
      </w:numPr>
    </w:pPr>
  </w:style>
  <w:style w:type="paragraph" w:styleId="Opsommingcijfer" w:customStyle="1">
    <w:name w:val="Opsomming cijfer"/>
    <w:basedOn w:val="Standaard"/>
    <w:qFormat/>
    <w:rsid w:val="00FE2507"/>
    <w:pPr>
      <w:numPr>
        <w:numId w:val="22"/>
      </w:numPr>
    </w:pPr>
  </w:style>
  <w:style w:type="paragraph" w:styleId="Opsommingletter" w:customStyle="1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styleId="DocumentnaamKopRapporttiteltitelpagina" w:customStyle="1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styleId="AdresRetouradresNaamgemeenteDatumKenmerkPaginaAfzenderentitelVersieendatum" w:customStyle="1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styleId="KopjesdatumKenmerketcRouteVerwijzing" w:customStyle="1">
    <w:name w:val="Kopjes datum / Kenmerk etc. / Route / Verwijzing"/>
    <w:basedOn w:val="Standaard"/>
    <w:qFormat/>
    <w:rsid w:val="00FE2507"/>
    <w:rPr>
      <w:sz w:val="17"/>
    </w:rPr>
  </w:style>
  <w:style w:type="paragraph" w:styleId="Tabelkolomkopjes" w:customStyle="1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styleId="TabeltekstRegular" w:customStyle="1">
    <w:name w:val="Tabeltekst Regular"/>
    <w:basedOn w:val="Standaard"/>
    <w:qFormat/>
    <w:rsid w:val="00FE2507"/>
    <w:pPr>
      <w:jc w:val="right"/>
    </w:pPr>
    <w:rPr>
      <w:sz w:val="18"/>
    </w:rPr>
  </w:style>
  <w:style w:type="paragraph" w:styleId="TabeltekstmetBoldaccenten" w:customStyle="1">
    <w:name w:val="Tabeltekst met Bold accenten"/>
    <w:basedOn w:val="Standaard"/>
    <w:qFormat/>
    <w:rsid w:val="00FE2507"/>
    <w:rPr>
      <w:b/>
      <w:sz w:val="18"/>
    </w:rPr>
  </w:style>
  <w:style w:type="paragraph" w:styleId="Bijlageondertitel" w:customStyle="1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styleId="colofontitel" w:customStyle="1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customXml" Target="../customXml/item6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theme" Target="theme/theme1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19" ma:contentTypeDescription="Aan dit standaarddocument kleven alle metagegevens die mogelijk van belang zijn op documentniveau, bijvoorbeeld om bepaalde processen uit te kunnen voeren." ma:contentTypeScope="" ma:versionID="66c8140b769ccc53ecf687bd46b36e92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d042b00797a4945d7e58661e13dc3faa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BB5876445FA2C94CB376D81D121D7117" ma:contentTypeVersion="6" ma:contentTypeDescription="Nieuw tekstdocument" ma:contentTypeScope="" ma:versionID="7749c1121045378ce49bfc20f5f68e7b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5c8c3cd7267a5b9fbcc1cf1ac7b51cad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69ac017-f797-4c29-9209-2c4a442661ed}" ma:internalName="TaxCatchAll" ma:showField="CatchAllData" ma:web="2b46e019-fe99-469d-91a8-3ece566848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69ac017-f797-4c29-9209-2c4a442661ed}" ma:internalName="TaxCatchAllLabel" ma:readOnly="true" ma:showField="CatchAllDataLabel" ma:web="2b46e019-fe99-469d-91a8-3ece566848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69c1f0fb-f276-4028-a03e-18ea093d3d27}" ma:internalName="Subdossier" ma:readOnly="false" ma:showField="Title" ma:web="2b46e019-fe99-469d-91a8-3ece5668483a">
      <xsd:simpleType>
        <xsd:restriction base="dms:Lookup"/>
      </xsd:simpleType>
    </xsd:element>
    <xsd:element name="Trefwoord" ma:index="34" nillable="true" ma:displayName="Trefwoord" ma:list="{9569b1bd-9b0f-462d-ad16-7462795d9e30}" ma:internalName="Trefwoord" ma:showField="Title" ma:web="2b46e019-fe99-469d-91a8-3ece566848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182c92f3-3e40-4b22-b58f-2fb09479a62e}" ma:internalName="Subcategorie" ma:showField="Title" ma:web="2b46e019-fe99-469d-91a8-3ece566848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TaxCatchAllLabel xmlns="451ceeed-c77b-4a37-aea6-85893f5a9fb4" xsi:nil="true"/>
    <_dlc_DocId xmlns="bef4104f-fb2e-4504-9317-91fcce1a9073">AMSSW-153709425-232547</_dlc_DocId>
    <_dlc_DocIdUrl xmlns="bef4104f-fb2e-4504-9317-91fcce1a9073">
      <Url>https://hoofdstad.sharepoint.com/sites/SW-RE-IB-IAABTCBT/_layouts/15/DocIdRedir.aspx?ID=AMSSW-153709425-232547</Url>
      <Description>AMSSW-153709425-232547</Description>
    </_dlc_DocIdUrl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B790D7-7458-43D8-8D6A-F38D2718AB5B}"/>
</file>

<file path=customXml/itemProps2.xml><?xml version="1.0" encoding="utf-8"?>
<ds:datastoreItem xmlns:ds="http://schemas.openxmlformats.org/officeDocument/2006/customXml" ds:itemID="{8D406A8A-CBBB-477A-93B6-2C39EE39BC49}"/>
</file>

<file path=customXml/itemProps3.xml><?xml version="1.0" encoding="utf-8"?>
<ds:datastoreItem xmlns:ds="http://schemas.openxmlformats.org/officeDocument/2006/customXml" ds:itemID="{CDD5729E-9AE5-4F2F-8150-B10705E40ABE}"/>
</file>

<file path=customXml/itemProps4.xml><?xml version="1.0" encoding="utf-8"?>
<ds:datastoreItem xmlns:ds="http://schemas.openxmlformats.org/officeDocument/2006/customXml" ds:itemID="{21049D46-CC8E-4D9C-A9A3-9E0B05EDF68A}"/>
</file>

<file path=customXml/itemProps5.xml><?xml version="1.0" encoding="utf-8"?>
<ds:datastoreItem xmlns:ds="http://schemas.openxmlformats.org/officeDocument/2006/customXml" ds:itemID="{EF90C11F-EE61-4BDD-A188-C320155AF590}"/>
</file>

<file path=customXml/itemProps6.xml><?xml version="1.0" encoding="utf-8"?>
<ds:datastoreItem xmlns:ds="http://schemas.openxmlformats.org/officeDocument/2006/customXml" ds:itemID="{4570D8A4-4898-4D7E-A01A-5A9AF339B38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Gemeente Amsterdam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Ritbergen, Rob van</cp:lastModifiedBy>
  <cp:revision>8</cp:revision>
  <dcterms:created xsi:type="dcterms:W3CDTF">2018-08-07T10:53:00Z</dcterms:created>
  <dcterms:modified xsi:type="dcterms:W3CDTF">2025-05-22T12:01:19Z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drachtgever">
    <vt:lpwstr>15;#OJZ|15dd7676-16df-422b-ae88-0c1017ec5c5c</vt:lpwstr>
  </property>
  <property fmtid="{D5CDD505-2E9C-101B-9397-08002B2CF9AE}" pid="3" name="Projectlocatie">
    <vt:lpwstr>7;#Amsterdam|adbe134c-bf4e-4f23-9e83-f44da7add0a6</vt:lpwstr>
  </property>
  <property fmtid="{D5CDD505-2E9C-101B-9397-08002B2CF9AE}" pid="4" name="Projectstatus">
    <vt:lpwstr>4;#Uitvoering|cbf6b336-1d0b-4374-a4c6-4c5f7e693613</vt:lpwstr>
  </property>
  <property fmtid="{D5CDD505-2E9C-101B-9397-08002B2CF9AE}" pid="5" name="Thema">
    <vt:lpwstr/>
  </property>
  <property fmtid="{D5CDD505-2E9C-101B-9397-08002B2CF9AE}" pid="6" name="ContentTypeId">
    <vt:lpwstr>0x0101006EE0887428AA3340B2884DF1130CF73B0040FF500A7659CD4DBE29406D7FB4ABD4</vt:lpwstr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5;#PMB|176ac948-4ecf-4981-9af2-fc600aa0e3d7</vt:lpwstr>
  </property>
  <property fmtid="{D5CDD505-2E9C-101B-9397-08002B2CF9AE}" pid="10" name="_dlc_DocIdItemGuid">
    <vt:lpwstr>7b000997-dfda-4eef-b63b-5ac40da24801</vt:lpwstr>
  </property>
  <property fmtid="{D5CDD505-2E9C-101B-9397-08002B2CF9AE}" pid="11" name="MediaServiceImageTags">
    <vt:lpwstr/>
  </property>
</Properties>
</file>